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355" w:rsidRDefault="00DD0355" w:rsidP="003C19FE">
      <w:pPr>
        <w:rPr>
          <w:b/>
          <w:bCs/>
          <w:sz w:val="40"/>
          <w:szCs w:val="40"/>
        </w:rPr>
      </w:pPr>
    </w:p>
    <w:p w:rsidR="003C19FE" w:rsidRPr="00FD0FAE" w:rsidRDefault="00853050" w:rsidP="003C19FE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Bijlage 8</w:t>
      </w:r>
      <w:bookmarkStart w:id="0" w:name="_GoBack"/>
      <w:bookmarkEnd w:id="0"/>
      <w:r w:rsidR="006D24A4">
        <w:rPr>
          <w:b/>
          <w:bCs/>
          <w:sz w:val="40"/>
          <w:szCs w:val="40"/>
        </w:rPr>
        <w:t xml:space="preserve"> – </w:t>
      </w:r>
      <w:r w:rsidR="003C19FE" w:rsidRPr="00FD0FAE">
        <w:rPr>
          <w:b/>
          <w:bCs/>
          <w:sz w:val="40"/>
          <w:szCs w:val="40"/>
        </w:rPr>
        <w:t>Inschrijvingsbiljet</w:t>
      </w:r>
      <w:r w:rsidR="006D24A4">
        <w:rPr>
          <w:b/>
          <w:bCs/>
          <w:sz w:val="40"/>
          <w:szCs w:val="40"/>
        </w:rPr>
        <w:t xml:space="preserve"> </w:t>
      </w:r>
    </w:p>
    <w:p w:rsidR="00FD0FAE" w:rsidRDefault="00FD0FAE" w:rsidP="003C19FE"/>
    <w:p w:rsidR="003C19FE" w:rsidRPr="003C19FE" w:rsidRDefault="003C19FE" w:rsidP="003C19FE">
      <w:r w:rsidRPr="003C19FE">
        <w:t>De hierna te noemen inschrijver(s):</w:t>
      </w:r>
    </w:p>
    <w:p w:rsidR="00220940" w:rsidRDefault="00220940" w:rsidP="003C19FE"/>
    <w:p w:rsidR="00FD0FAE" w:rsidRDefault="003C19FE" w:rsidP="003C19FE">
      <w:r w:rsidRPr="003C19FE">
        <w:t xml:space="preserve">a. _____________________________________________ </w:t>
      </w:r>
    </w:p>
    <w:p w:rsidR="00FD0FAE" w:rsidRDefault="003C19FE" w:rsidP="003C19FE">
      <w:r w:rsidRPr="003C19FE">
        <w:t xml:space="preserve">gevestigd te: _______________________________________ </w:t>
      </w:r>
    </w:p>
    <w:p w:rsidR="003C19FE" w:rsidRPr="003C19FE" w:rsidRDefault="003C19FE" w:rsidP="003C19FE">
      <w:r w:rsidRPr="003C19FE">
        <w:t>KVK-nummer ______________________________</w:t>
      </w:r>
    </w:p>
    <w:p w:rsidR="00220940" w:rsidRDefault="00220940" w:rsidP="003C19FE"/>
    <w:p w:rsidR="00FD0FAE" w:rsidRDefault="003C19FE" w:rsidP="003C19FE">
      <w:r w:rsidRPr="003C19FE">
        <w:t xml:space="preserve">b. _____________________________________________ </w:t>
      </w:r>
    </w:p>
    <w:p w:rsidR="00FD0FAE" w:rsidRDefault="003C19FE" w:rsidP="003C19FE">
      <w:r w:rsidRPr="003C19FE">
        <w:t xml:space="preserve">gevestigd te: _______________________________________ </w:t>
      </w:r>
    </w:p>
    <w:p w:rsidR="003C19FE" w:rsidRPr="003C19FE" w:rsidRDefault="003C19FE" w:rsidP="003C19FE">
      <w:r w:rsidRPr="003C19FE">
        <w:t>KVK-nummer ______________________________</w:t>
      </w:r>
    </w:p>
    <w:p w:rsidR="00220940" w:rsidRDefault="00220940" w:rsidP="003C19FE"/>
    <w:p w:rsidR="003C19FE" w:rsidRPr="00FD0FAE" w:rsidRDefault="00847FFD" w:rsidP="003C19FE">
      <w:pPr>
        <w:rPr>
          <w:i/>
        </w:rPr>
      </w:pPr>
      <w:r w:rsidRPr="00FD0FAE">
        <w:rPr>
          <w:i/>
        </w:rPr>
        <w:t xml:space="preserve"> </w:t>
      </w:r>
      <w:r w:rsidR="003C19FE" w:rsidRPr="00FD0FAE">
        <w:rPr>
          <w:i/>
        </w:rPr>
        <w:t xml:space="preserve">(Bij een natuurlijk persoon naam en voornamen voluit, bij een rechtspersoon de statutaire naam; bij een natuurlijk 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 xml:space="preserve">de woonplaats, bij een rechtspersoon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>de vestigingsplaats)</w:t>
      </w:r>
    </w:p>
    <w:p w:rsidR="00FD0FAE" w:rsidRDefault="00FD0FAE" w:rsidP="003C19FE"/>
    <w:p w:rsidR="003C19FE" w:rsidRPr="003C19FE" w:rsidRDefault="003C19FE" w:rsidP="003C19FE">
      <w:r w:rsidRPr="003C19FE">
        <w:t>verklaart (verklaren) zich door ondertekening dezes bereid de opdracht voor:</w:t>
      </w:r>
    </w:p>
    <w:p w:rsidR="00220940" w:rsidRDefault="00220940" w:rsidP="003C19FE"/>
    <w:p w:rsidR="00FD0FAE" w:rsidRPr="00D93CF8" w:rsidRDefault="00A86DE4" w:rsidP="003C19FE">
      <w:pPr>
        <w:rPr>
          <w:b/>
          <w:sz w:val="28"/>
          <w:szCs w:val="28"/>
        </w:rPr>
      </w:pPr>
      <w:r>
        <w:rPr>
          <w:b/>
          <w:sz w:val="28"/>
          <w:szCs w:val="28"/>
        </w:rPr>
        <w:t>&lt;naam project&gt;</w:t>
      </w:r>
      <w:r w:rsidR="003C19FE" w:rsidRPr="00D93CF8">
        <w:rPr>
          <w:b/>
          <w:sz w:val="28"/>
          <w:szCs w:val="28"/>
        </w:rPr>
        <w:t xml:space="preserve"> </w:t>
      </w:r>
    </w:p>
    <w:p w:rsidR="00FD0FAE" w:rsidRDefault="00FD0FAE" w:rsidP="003C19FE"/>
    <w:p w:rsidR="003C19FE" w:rsidRDefault="003C19FE" w:rsidP="003C19FE">
      <w:r w:rsidRPr="003C19FE">
        <w:t>uit te voeren voor een bedrag, de omzetbelasting daarin niet inbegrepen, van:</w:t>
      </w:r>
    </w:p>
    <w:p w:rsidR="00367491" w:rsidRPr="003C19FE" w:rsidRDefault="00367491" w:rsidP="003C19FE"/>
    <w:p w:rsidR="003C19FE" w:rsidRDefault="003C19FE" w:rsidP="003C19FE">
      <w:r w:rsidRPr="003C19FE">
        <w:t>__________________________________________ euro (bedrag in cijfers)</w:t>
      </w:r>
    </w:p>
    <w:p w:rsidR="00367491" w:rsidRPr="003C19FE" w:rsidRDefault="00367491" w:rsidP="003C19FE"/>
    <w:p w:rsidR="00367491" w:rsidRPr="003C19FE" w:rsidRDefault="003C19FE" w:rsidP="003C19FE">
      <w:r w:rsidRPr="003C19FE">
        <w:t>__________________________________________ euro (bedrag in letters).</w:t>
      </w:r>
    </w:p>
    <w:p w:rsidR="00BE1DBE" w:rsidRDefault="00BE1DBE" w:rsidP="003C19FE"/>
    <w:p w:rsidR="003C19FE" w:rsidRDefault="003C19FE" w:rsidP="003C19FE">
      <w:r w:rsidRPr="003C19FE">
        <w:t>Het ter zake van de omzetbelastin</w:t>
      </w:r>
      <w:r w:rsidR="00367491">
        <w:t>g verschuldigde bedrag bedraagt:</w:t>
      </w:r>
    </w:p>
    <w:p w:rsidR="00367491" w:rsidRPr="003C19FE" w:rsidRDefault="00367491" w:rsidP="003C19FE"/>
    <w:p w:rsidR="003C19FE" w:rsidRDefault="003C19FE" w:rsidP="003C19FE">
      <w:r w:rsidRPr="003C19FE">
        <w:t>__________________________________________ euro (bedrag in cijfers)</w:t>
      </w:r>
    </w:p>
    <w:p w:rsidR="00367491" w:rsidRPr="003C19FE" w:rsidRDefault="00367491" w:rsidP="003C19FE"/>
    <w:p w:rsidR="003C19FE" w:rsidRPr="003C19FE" w:rsidRDefault="003C19FE" w:rsidP="003C19FE">
      <w:r w:rsidRPr="003C19FE">
        <w:t>__________________________________________ euro (bedrag in letters).</w:t>
      </w:r>
    </w:p>
    <w:p w:rsidR="00FD0FAE" w:rsidRDefault="00FD0FAE" w:rsidP="003C19FE"/>
    <w:p w:rsidR="003C19FE" w:rsidRPr="003C19FE" w:rsidRDefault="003C19FE" w:rsidP="003C19FE">
      <w:r w:rsidRPr="003C19FE">
        <w:t>In geval van een inschrijving door een samenwerkingsverband van ondernemers wijzen de inschrijvers de hierboven onder a. genoemde inschrijver aan als gemachtigde om hen in alle zaken</w:t>
      </w:r>
    </w:p>
    <w:p w:rsidR="003C19FE" w:rsidRPr="003C19FE" w:rsidRDefault="003C19FE" w:rsidP="003C19FE">
      <w:r w:rsidRPr="003C19FE">
        <w:t>in het kader van de aanbestedingsprocedure en de uitvoering van de opdracht te vertegenwoordigen.</w:t>
      </w:r>
    </w:p>
    <w:p w:rsidR="00FD0FAE" w:rsidRDefault="00FD0FAE" w:rsidP="003C19FE"/>
    <w:p w:rsidR="003C19FE" w:rsidRPr="003C19FE" w:rsidRDefault="003C19FE" w:rsidP="003C19FE">
      <w:r w:rsidRPr="003C19FE">
        <w:t xml:space="preserve">De inschrijver(s) verklaart (verklaren) deze inschrijving te doen overeenkomstig de bepalingen van </w:t>
      </w:r>
      <w:r>
        <w:t>de Aanbestedingswet</w:t>
      </w:r>
      <w:r w:rsidRPr="003C19FE">
        <w:t xml:space="preserve"> 2012 en met inachtneming van de bepalingen en de gegevens</w:t>
      </w:r>
    </w:p>
    <w:p w:rsidR="003C19FE" w:rsidRPr="003C19FE" w:rsidRDefault="003C19FE" w:rsidP="003C19FE">
      <w:r w:rsidRPr="003C19FE">
        <w:t>zoals deze zijn omschreven in de voor de inschrijving relevante stukken.</w:t>
      </w:r>
    </w:p>
    <w:p w:rsidR="00FD0FAE" w:rsidRDefault="00FD0FAE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C19FE" w:rsidRPr="003C19FE" w:rsidRDefault="003C19FE" w:rsidP="003C19FE">
      <w:r w:rsidRPr="003C19FE">
        <w:t>Gedaan</w:t>
      </w:r>
      <w:r w:rsidR="00664B71">
        <w:t xml:space="preserve"> op _________________________</w:t>
      </w:r>
      <w:r w:rsidRPr="003C19FE">
        <w:t xml:space="preserve"> (datum), te ___</w:t>
      </w:r>
      <w:r w:rsidR="00664B71">
        <w:t>____________________________</w:t>
      </w:r>
      <w:r w:rsidRPr="003C19FE">
        <w:t>(plaats).</w:t>
      </w:r>
    </w:p>
    <w:p w:rsidR="00220940" w:rsidRDefault="00220940" w:rsidP="003C19FE"/>
    <w:p w:rsidR="003C19FE" w:rsidRPr="003C19FE" w:rsidRDefault="003C19FE" w:rsidP="003C19FE">
      <w:r w:rsidRPr="003C19FE">
        <w:t>De inschrijver(s)</w:t>
      </w:r>
    </w:p>
    <w:p w:rsidR="00367491" w:rsidRDefault="00367491" w:rsidP="003C19FE"/>
    <w:p w:rsidR="00FD0FAE" w:rsidRDefault="003C19FE" w:rsidP="003C19FE">
      <w:r w:rsidRPr="003C19FE">
        <w:t>a. ___________________________________ (naam)</w:t>
      </w:r>
    </w:p>
    <w:p w:rsidR="00367491" w:rsidRDefault="00367491" w:rsidP="003C19FE"/>
    <w:p w:rsidR="003C19FE" w:rsidRDefault="003C19FE" w:rsidP="003C19FE">
      <w:r w:rsidRPr="003C19FE">
        <w:t xml:space="preserve"> ___________________________________ (functie)</w:t>
      </w:r>
    </w:p>
    <w:p w:rsidR="006B77D2" w:rsidRDefault="006B77D2" w:rsidP="006B77D2">
      <w:pPr>
        <w:jc w:val="right"/>
      </w:pPr>
    </w:p>
    <w:p w:rsidR="006B77D2" w:rsidRPr="003C19F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:rsidR="00FD0FAE" w:rsidRDefault="00FD0FAE" w:rsidP="003C19FE"/>
    <w:p w:rsidR="006B77D2" w:rsidRDefault="006B77D2" w:rsidP="003C19FE"/>
    <w:p w:rsidR="00FD0FAE" w:rsidRDefault="003C19FE" w:rsidP="003C19FE">
      <w:r w:rsidRPr="003C19FE">
        <w:t xml:space="preserve">b. ___________________________________ (naam) </w:t>
      </w:r>
    </w:p>
    <w:p w:rsidR="00367491" w:rsidRDefault="00367491" w:rsidP="003C19FE"/>
    <w:p w:rsidR="003C19FE" w:rsidRPr="003C19FE" w:rsidRDefault="003C19FE" w:rsidP="003C19FE">
      <w:r w:rsidRPr="003C19FE">
        <w:t>___________________________________ (functie)</w:t>
      </w:r>
    </w:p>
    <w:p w:rsidR="006B77D2" w:rsidRDefault="006B77D2" w:rsidP="006B77D2">
      <w:pPr>
        <w:jc w:val="right"/>
      </w:pPr>
    </w:p>
    <w:p w:rsidR="00FD0FA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:rsidR="006B77D2" w:rsidRDefault="006B77D2" w:rsidP="00847FFD"/>
    <w:sectPr w:rsidR="006B77D2" w:rsidSect="00177A29">
      <w:headerReference w:type="default" r:id="rId8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24A4" w:rsidRDefault="006D24A4" w:rsidP="00220940">
      <w:pPr>
        <w:spacing w:line="240" w:lineRule="auto"/>
      </w:pPr>
      <w:r>
        <w:separator/>
      </w:r>
    </w:p>
  </w:endnote>
  <w:endnote w:type="continuationSeparator" w:id="0">
    <w:p w:rsidR="006D24A4" w:rsidRDefault="006D24A4" w:rsidP="002209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24A4" w:rsidRDefault="006D24A4" w:rsidP="00220940">
      <w:pPr>
        <w:spacing w:line="240" w:lineRule="auto"/>
      </w:pPr>
      <w:r>
        <w:separator/>
      </w:r>
    </w:p>
  </w:footnote>
  <w:footnote w:type="continuationSeparator" w:id="0">
    <w:p w:rsidR="006D24A4" w:rsidRDefault="006D24A4" w:rsidP="002209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0940" w:rsidRPr="00220940" w:rsidRDefault="00220940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:rsidR="00220940" w:rsidRPr="00220940" w:rsidRDefault="00A86DE4">
    <w:pPr>
      <w:pStyle w:val="Koptekst"/>
      <w:rPr>
        <w:sz w:val="18"/>
        <w:szCs w:val="18"/>
      </w:rPr>
    </w:pPr>
    <w:r>
      <w:rPr>
        <w:sz w:val="18"/>
        <w:szCs w:val="18"/>
      </w:rPr>
      <w:t>AI 20</w:t>
    </w:r>
    <w:r w:rsidR="006C12E3">
      <w:rPr>
        <w:sz w:val="18"/>
        <w:szCs w:val="18"/>
      </w:rPr>
      <w:t>21-0206</w:t>
    </w:r>
    <w:r w:rsidR="00220940" w:rsidRPr="00220940">
      <w:rPr>
        <w:sz w:val="18"/>
        <w:szCs w:val="18"/>
      </w:rPr>
      <w:t xml:space="preserve"> </w:t>
    </w:r>
    <w:r w:rsidR="006C12E3">
      <w:rPr>
        <w:sz w:val="18"/>
        <w:szCs w:val="18"/>
      </w:rPr>
      <w:t>Elektrische-, handgereedschappen en klein materiaal</w:t>
    </w:r>
  </w:p>
  <w:p w:rsidR="00220940" w:rsidRPr="00220940" w:rsidRDefault="00CC39EC">
    <w:pPr>
      <w:pStyle w:val="Koptekst"/>
      <w:rPr>
        <w:sz w:val="18"/>
        <w:szCs w:val="18"/>
      </w:rPr>
    </w:pPr>
    <w:r>
      <w:rPr>
        <w:sz w:val="18"/>
        <w:szCs w:val="18"/>
      </w:rPr>
      <w:t xml:space="preserve">Bijlage </w:t>
    </w:r>
    <w:r w:rsidR="00853050">
      <w:rPr>
        <w:sz w:val="18"/>
        <w:szCs w:val="18"/>
      </w:rPr>
      <w:t>8</w:t>
    </w:r>
    <w:r>
      <w:rPr>
        <w:sz w:val="18"/>
        <w:szCs w:val="18"/>
      </w:rPr>
      <w:t xml:space="preserve"> - Inschrijvingsbiljet</w:t>
    </w:r>
  </w:p>
  <w:p w:rsidR="00220940" w:rsidRPr="00220940" w:rsidRDefault="00220940">
    <w:pPr>
      <w:pStyle w:val="Kopteks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4A4"/>
    <w:rsid w:val="000B46D8"/>
    <w:rsid w:val="00177A29"/>
    <w:rsid w:val="00220940"/>
    <w:rsid w:val="002B5524"/>
    <w:rsid w:val="00367491"/>
    <w:rsid w:val="003B3222"/>
    <w:rsid w:val="003C19FE"/>
    <w:rsid w:val="00424DED"/>
    <w:rsid w:val="00482A4F"/>
    <w:rsid w:val="00527398"/>
    <w:rsid w:val="00632123"/>
    <w:rsid w:val="00664B71"/>
    <w:rsid w:val="006B77D2"/>
    <w:rsid w:val="006C12E3"/>
    <w:rsid w:val="006C583D"/>
    <w:rsid w:val="006D24A4"/>
    <w:rsid w:val="008104C5"/>
    <w:rsid w:val="008402D9"/>
    <w:rsid w:val="00847FFD"/>
    <w:rsid w:val="00853050"/>
    <w:rsid w:val="0086631D"/>
    <w:rsid w:val="009175F9"/>
    <w:rsid w:val="009761CF"/>
    <w:rsid w:val="009B0D92"/>
    <w:rsid w:val="00A03098"/>
    <w:rsid w:val="00A3732E"/>
    <w:rsid w:val="00A53085"/>
    <w:rsid w:val="00A86DE4"/>
    <w:rsid w:val="00BD0C39"/>
    <w:rsid w:val="00BE1DBE"/>
    <w:rsid w:val="00CC39EC"/>
    <w:rsid w:val="00D93CF8"/>
    <w:rsid w:val="00DD0355"/>
    <w:rsid w:val="00EB1492"/>
    <w:rsid w:val="00F12F0D"/>
    <w:rsid w:val="00FD0FAE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0555E4"/>
  <w15:docId w15:val="{39D90409-DA7D-4771-8456-909A93301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basedOn w:val="Standaard"/>
    <w:uiPriority w:val="34"/>
    <w:rsid w:val="00FD0FAE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20940"/>
  </w:style>
  <w:style w:type="paragraph" w:styleId="Voettekst">
    <w:name w:val="footer"/>
    <w:basedOn w:val="Standaard"/>
    <w:link w:val="VoettekstChar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220940"/>
  </w:style>
  <w:style w:type="paragraph" w:styleId="Ballontekst">
    <w:name w:val="Balloon Text"/>
    <w:basedOn w:val="Standaard"/>
    <w:link w:val="BallontekstChar"/>
    <w:rsid w:val="002209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209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ntbr005\AppData\Local\Microsoft\Windows\Temporary%20Internet%20Files\Content.IE5\K3EQOHB1\format_inschrijvingsbiljet_20161018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9166D-755B-4E5A-BC09-28A7AE81C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format_inschrijvingsbiljet_20161018.dotx</Template>
  <TotalTime>2</TotalTime>
  <Pages>2</Pages>
  <Words>318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Siegel, Ron</cp:lastModifiedBy>
  <cp:revision>3</cp:revision>
  <dcterms:created xsi:type="dcterms:W3CDTF">2018-08-07T11:22:00Z</dcterms:created>
  <dcterms:modified xsi:type="dcterms:W3CDTF">2021-10-19T06:15:00Z</dcterms:modified>
</cp:coreProperties>
</file>